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CC7C6" w14:textId="63147B68" w:rsidR="000656E0" w:rsidRPr="0005603F" w:rsidRDefault="000656E0" w:rsidP="00071E7E">
      <w:pPr>
        <w:spacing w:after="0" w:line="360" w:lineRule="auto"/>
        <w:rPr>
          <w:rFonts w:ascii="Calibri" w:hAnsi="Calibri" w:cs="Calibri"/>
          <w:bCs/>
        </w:rPr>
      </w:pPr>
      <w:bookmarkStart w:id="0" w:name="_Hlk65573094"/>
      <w:r w:rsidRPr="0005603F">
        <w:rPr>
          <w:rFonts w:ascii="Calibri" w:hAnsi="Calibri" w:cs="Calibri"/>
          <w:bCs/>
        </w:rPr>
        <w:t xml:space="preserve">Załącznik nr </w:t>
      </w:r>
      <w:r w:rsidR="0005603F">
        <w:rPr>
          <w:rFonts w:ascii="Calibri" w:hAnsi="Calibri" w:cs="Calibri"/>
          <w:bCs/>
        </w:rPr>
        <w:t>10</w:t>
      </w:r>
      <w:r w:rsidRPr="0005603F">
        <w:rPr>
          <w:rFonts w:ascii="Calibri" w:hAnsi="Calibri" w:cs="Calibri"/>
          <w:bCs/>
        </w:rPr>
        <w:t xml:space="preserve"> do SWZ</w:t>
      </w:r>
    </w:p>
    <w:p w14:paraId="08F8F7EC" w14:textId="77777777" w:rsidR="00560BCF" w:rsidRPr="00071E7E" w:rsidRDefault="00560BCF" w:rsidP="00233431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bookmarkStart w:id="1" w:name="_Hlk65573155"/>
      <w:bookmarkStart w:id="2" w:name="_Hlk9244639"/>
      <w:bookmarkStart w:id="3" w:name="_Hlk46396802"/>
      <w:bookmarkStart w:id="4" w:name="_Hlk13220075"/>
    </w:p>
    <w:p w14:paraId="18EDC6B8" w14:textId="6041413F" w:rsidR="005728BE" w:rsidRPr="005728BE" w:rsidRDefault="005728BE" w:rsidP="005728BE">
      <w:pPr>
        <w:suppressAutoHyphens/>
        <w:spacing w:after="0" w:line="360" w:lineRule="auto"/>
        <w:rPr>
          <w:rFonts w:eastAsia="Times New Roman" w:cs="Calibri"/>
          <w:b/>
          <w:kern w:val="1"/>
          <w:lang w:eastAsia="zh-CN"/>
        </w:rPr>
      </w:pPr>
      <w:r w:rsidRPr="005728BE">
        <w:rPr>
          <w:rFonts w:eastAsia="Times New Roman" w:cs="Calibri"/>
          <w:b/>
          <w:kern w:val="1"/>
          <w:lang w:eastAsia="zh-CN"/>
        </w:rPr>
        <w:t>OŚWIADCZENIE O BRAKU PRZYNALEŻNOŚCI</w:t>
      </w:r>
      <w:r w:rsidR="00C03C95">
        <w:rPr>
          <w:rFonts w:eastAsia="Times New Roman" w:cs="Calibri"/>
          <w:b/>
          <w:kern w:val="1"/>
          <w:lang w:eastAsia="zh-CN"/>
        </w:rPr>
        <w:t xml:space="preserve"> </w:t>
      </w:r>
      <w:r w:rsidRPr="005728BE">
        <w:rPr>
          <w:rFonts w:eastAsia="Times New Roman" w:cs="Calibri"/>
          <w:b/>
          <w:kern w:val="1"/>
          <w:lang w:eastAsia="zh-CN"/>
        </w:rPr>
        <w:t>BĄDŹ PRZYNALEŻNOŚCI DO TEJ SAMEJ GRUPY KAPITAŁOWEJ</w:t>
      </w:r>
    </w:p>
    <w:bookmarkEnd w:id="1"/>
    <w:p w14:paraId="7BBC0BC5" w14:textId="77777777" w:rsidR="003478E1" w:rsidRDefault="003478E1" w:rsidP="00233431">
      <w:pPr>
        <w:spacing w:after="0" w:line="240" w:lineRule="auto"/>
        <w:rPr>
          <w:rFonts w:eastAsia="Times New Roman" w:cs="Calibri"/>
          <w:kern w:val="1"/>
          <w:lang w:eastAsia="zh-CN"/>
        </w:rPr>
      </w:pPr>
    </w:p>
    <w:p w14:paraId="05A25951" w14:textId="11417D21" w:rsidR="00FD163C" w:rsidRPr="000D4049" w:rsidRDefault="00C03C95" w:rsidP="00FD163C">
      <w:pPr>
        <w:spacing w:after="0" w:line="360" w:lineRule="auto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kern w:val="1"/>
          <w:lang w:eastAsia="zh-CN"/>
        </w:rPr>
        <w:t>składane n</w:t>
      </w:r>
      <w:r w:rsidRPr="00B620D1">
        <w:rPr>
          <w:rFonts w:eastAsia="Times New Roman" w:cs="Calibri"/>
          <w:kern w:val="1"/>
          <w:lang w:eastAsia="zh-CN"/>
        </w:rPr>
        <w:t>a potrzeby postępowania o udzielenie zamówienia publicznego</w:t>
      </w:r>
      <w:r>
        <w:rPr>
          <w:rFonts w:eastAsia="Times New Roman" w:cs="Calibri"/>
          <w:kern w:val="1"/>
          <w:lang w:eastAsia="zh-CN"/>
        </w:rPr>
        <w:t xml:space="preserve"> prowadzonego w trybie przetargu nieograniczonego</w:t>
      </w:r>
      <w:r w:rsidR="003478E1">
        <w:rPr>
          <w:rFonts w:eastAsia="Times New Roman" w:cs="Calibri"/>
          <w:kern w:val="1"/>
          <w:lang w:eastAsia="zh-CN"/>
        </w:rPr>
        <w:t xml:space="preserve"> </w:t>
      </w:r>
      <w:r w:rsidR="0050532B">
        <w:rPr>
          <w:rFonts w:eastAsia="Times New Roman" w:cs="Calibri"/>
          <w:kern w:val="1"/>
          <w:lang w:eastAsia="zh-CN"/>
        </w:rPr>
        <w:t xml:space="preserve">(art. 132 ustawy Pzp) </w:t>
      </w:r>
      <w:r w:rsidR="003478E1">
        <w:rPr>
          <w:rFonts w:eastAsia="Times New Roman" w:cs="Calibri"/>
          <w:kern w:val="1"/>
          <w:lang w:eastAsia="zh-CN"/>
        </w:rPr>
        <w:t xml:space="preserve">na </w:t>
      </w:r>
      <w:bookmarkStart w:id="5" w:name="_Hlk35345378"/>
      <w:bookmarkStart w:id="6" w:name="_Hlk10791084"/>
      <w:r w:rsidR="00FD163C">
        <w:rPr>
          <w:rFonts w:eastAsia="Times New Roman" w:cs="Calibri"/>
          <w:bCs/>
          <w:lang w:eastAsia="pl-PL"/>
        </w:rPr>
        <w:t xml:space="preserve">wykonanie usługi </w:t>
      </w:r>
      <w:r w:rsidR="00FD163C" w:rsidRPr="00B831FF">
        <w:rPr>
          <w:rFonts w:eastAsia="Times New Roman" w:cs="Calibri"/>
          <w:bCs/>
          <w:lang w:eastAsia="pl-PL"/>
        </w:rPr>
        <w:t>pn</w:t>
      </w:r>
      <w:bookmarkEnd w:id="5"/>
      <w:bookmarkEnd w:id="6"/>
      <w:r w:rsidR="00FD163C" w:rsidRPr="00B831FF">
        <w:rPr>
          <w:rFonts w:eastAsia="Times New Roman" w:cs="Calibri"/>
          <w:bCs/>
          <w:lang w:eastAsia="pl-PL"/>
        </w:rPr>
        <w:t>.</w:t>
      </w:r>
      <w:r w:rsidR="00FD163C" w:rsidRPr="00B831FF">
        <w:rPr>
          <w:rFonts w:eastAsia="Times New Roman" w:cs="Calibri"/>
          <w:b/>
          <w:bCs/>
          <w:lang w:eastAsia="pl-PL"/>
        </w:rPr>
        <w:t xml:space="preserve"> </w:t>
      </w:r>
      <w:r w:rsidR="00233431">
        <w:rPr>
          <w:rFonts w:cs="Calibri"/>
        </w:rPr>
        <w:t>REALIZACJA PRAC OGRODNICZYCH ZWIĄZANYCH Z UTRZYMANIEM ZIELENI NA TERENACH ZARZĄDZANYCH I ADMINISTROWANYCH PRZEZ ZARZĄD INFRASTRUKTURY MIEJSKIEJ W SŁUPSKU</w:t>
      </w:r>
    </w:p>
    <w:p w14:paraId="42B4D078" w14:textId="40493E8F" w:rsidR="00560BCF" w:rsidRPr="00071E7E" w:rsidRDefault="00560BCF" w:rsidP="00233431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6184334A" w14:textId="524BD846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071E7E">
        <w:rPr>
          <w:rFonts w:ascii="Calibri" w:eastAsia="Times New Roman" w:hAnsi="Calibri" w:cs="Calibri"/>
          <w:b/>
          <w:lang w:eastAsia="pl-PL"/>
        </w:rPr>
        <w:t xml:space="preserve">ZAMAWIAJĄCY: </w:t>
      </w:r>
    </w:p>
    <w:p w14:paraId="3C34F49B" w14:textId="186A1AC1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bookmarkStart w:id="7" w:name="_Hlk530657609"/>
      <w:r w:rsidRPr="00071E7E">
        <w:rPr>
          <w:rFonts w:ascii="Calibri" w:eastAsia="Times New Roman" w:hAnsi="Calibri" w:cs="Calibri"/>
          <w:b/>
          <w:lang w:eastAsia="pl-PL"/>
        </w:rPr>
        <w:t>Zarząd Infrastruktury Miejskiej w Słupsku</w:t>
      </w:r>
      <w:r w:rsidRPr="00071E7E">
        <w:rPr>
          <w:rFonts w:ascii="Calibri" w:eastAsia="Times New Roman" w:hAnsi="Calibri" w:cs="Calibri"/>
          <w:bCs/>
          <w:lang w:eastAsia="pl-PL"/>
        </w:rPr>
        <w:t xml:space="preserve">, 76-200 Słupsk, ul. </w:t>
      </w:r>
      <w:r w:rsidR="00931F17">
        <w:rPr>
          <w:rFonts w:ascii="Calibri" w:eastAsia="Times New Roman" w:hAnsi="Calibri" w:cs="Calibri"/>
          <w:bCs/>
          <w:lang w:eastAsia="pl-PL"/>
        </w:rPr>
        <w:t>Artura Grottgera 13</w:t>
      </w:r>
      <w:r w:rsidRPr="00071E7E">
        <w:rPr>
          <w:rFonts w:ascii="Calibri" w:eastAsia="Times New Roman" w:hAnsi="Calibri" w:cs="Calibri"/>
          <w:bCs/>
          <w:lang w:eastAsia="pl-PL"/>
        </w:rPr>
        <w:t>,</w:t>
      </w:r>
    </w:p>
    <w:p w14:paraId="3C367778" w14:textId="10AC9961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proofErr w:type="gramStart"/>
      <w:r w:rsidRPr="00071E7E">
        <w:rPr>
          <w:rFonts w:ascii="Calibri" w:eastAsia="Times New Roman" w:hAnsi="Calibri" w:cs="Calibri"/>
          <w:bCs/>
          <w:lang w:eastAsia="pl-PL"/>
        </w:rPr>
        <w:t>który  działa</w:t>
      </w:r>
      <w:proofErr w:type="gramEnd"/>
      <w:r w:rsidRPr="00071E7E">
        <w:rPr>
          <w:rFonts w:ascii="Calibri" w:eastAsia="Times New Roman" w:hAnsi="Calibri" w:cs="Calibri"/>
          <w:bCs/>
          <w:lang w:eastAsia="pl-PL"/>
        </w:rPr>
        <w:t xml:space="preserve"> w imieniu i na rzecz </w:t>
      </w:r>
      <w:r w:rsidRPr="00071E7E">
        <w:rPr>
          <w:rFonts w:ascii="Calibri" w:eastAsia="Times New Roman" w:hAnsi="Calibri" w:cs="Calibri"/>
          <w:b/>
          <w:lang w:eastAsia="pl-PL"/>
        </w:rPr>
        <w:t>Miasta Słupsk</w:t>
      </w:r>
      <w:r w:rsidRPr="00071E7E">
        <w:rPr>
          <w:rFonts w:ascii="Calibri" w:eastAsia="Times New Roman" w:hAnsi="Calibri" w:cs="Calibri"/>
          <w:bCs/>
          <w:lang w:eastAsia="pl-PL"/>
        </w:rPr>
        <w:t>,</w:t>
      </w:r>
      <w:r w:rsidR="00233431">
        <w:rPr>
          <w:rFonts w:ascii="Calibri" w:eastAsia="Times New Roman" w:hAnsi="Calibri" w:cs="Calibri"/>
          <w:bCs/>
          <w:lang w:eastAsia="pl-PL"/>
        </w:rPr>
        <w:t xml:space="preserve"> </w:t>
      </w:r>
      <w:r w:rsidRPr="00071E7E">
        <w:rPr>
          <w:rFonts w:ascii="Calibri" w:eastAsia="Times New Roman" w:hAnsi="Calibri" w:cs="Calibri"/>
          <w:bCs/>
          <w:lang w:eastAsia="pl-PL"/>
        </w:rPr>
        <w:t>Plac Zwycięstwa 3, 76-200 Słupsk</w:t>
      </w:r>
      <w:bookmarkEnd w:id="7"/>
    </w:p>
    <w:p w14:paraId="230D9B56" w14:textId="25428D3A" w:rsidR="00931F17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u w:val="single"/>
          <w:lang w:eastAsia="pl-PL"/>
        </w:rPr>
      </w:pPr>
      <w:r w:rsidRPr="00071E7E">
        <w:rPr>
          <w:rFonts w:ascii="Calibri" w:eastAsia="Times New Roman" w:hAnsi="Calibri" w:cs="Calibri"/>
          <w:bCs/>
          <w:lang w:eastAsia="pl-PL"/>
        </w:rPr>
        <w:t xml:space="preserve">Adres strony internetowej Zamawiającego: </w:t>
      </w:r>
      <w:hyperlink r:id="rId8" w:history="1">
        <w:r w:rsidR="00931F17" w:rsidRPr="002838DB">
          <w:rPr>
            <w:rStyle w:val="Hipercze"/>
            <w:rFonts w:ascii="Calibri" w:eastAsia="Times New Roman" w:hAnsi="Calibri" w:cs="Calibri"/>
            <w:bCs/>
            <w:lang w:eastAsia="pl-PL"/>
          </w:rPr>
          <w:t>http://www.zimslupsk.pl</w:t>
        </w:r>
      </w:hyperlink>
      <w:r w:rsidR="00931F17">
        <w:rPr>
          <w:rStyle w:val="Hipercze"/>
          <w:rFonts w:ascii="Calibri" w:eastAsia="Times New Roman" w:hAnsi="Calibri" w:cs="Calibri"/>
          <w:bCs/>
          <w:color w:val="auto"/>
          <w:lang w:eastAsia="pl-PL"/>
        </w:rPr>
        <w:t xml:space="preserve"> </w:t>
      </w:r>
    </w:p>
    <w:p w14:paraId="4C963AA1" w14:textId="5416705F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u w:val="single"/>
          <w:lang w:eastAsia="pl-PL"/>
        </w:rPr>
      </w:pPr>
      <w:bookmarkStart w:id="8" w:name="_Hlk36806734"/>
      <w:r w:rsidRPr="00071E7E">
        <w:rPr>
          <w:rFonts w:ascii="Calibri" w:eastAsia="Times New Roman" w:hAnsi="Calibri" w:cs="Calibri"/>
          <w:bCs/>
          <w:lang w:eastAsia="pl-PL"/>
        </w:rPr>
        <w:t>Platforma zakupowa</w:t>
      </w:r>
      <w:r w:rsidRPr="00071E7E">
        <w:rPr>
          <w:rFonts w:ascii="Calibri" w:eastAsia="Times New Roman" w:hAnsi="Calibri" w:cs="Calibri"/>
          <w:bCs/>
          <w:u w:val="single"/>
          <w:lang w:eastAsia="pl-PL"/>
        </w:rPr>
        <w:t xml:space="preserve"> </w:t>
      </w:r>
      <w:bookmarkEnd w:id="8"/>
      <w:r w:rsidR="00931F17">
        <w:rPr>
          <w:rFonts w:ascii="Calibri" w:eastAsia="Times New Roman" w:hAnsi="Calibri" w:cs="Calibri"/>
          <w:bCs/>
          <w:lang w:eastAsia="pl-PL"/>
        </w:rPr>
        <w:fldChar w:fldCharType="begin"/>
      </w:r>
      <w:r w:rsidR="00931F17">
        <w:rPr>
          <w:rFonts w:ascii="Calibri" w:eastAsia="Times New Roman" w:hAnsi="Calibri" w:cs="Calibri"/>
          <w:bCs/>
          <w:lang w:eastAsia="pl-PL"/>
        </w:rPr>
        <w:instrText>HYPERLINK "</w:instrText>
      </w:r>
      <w:r w:rsidR="00931F17" w:rsidRPr="00931F17">
        <w:rPr>
          <w:rFonts w:ascii="Calibri" w:eastAsia="Times New Roman" w:hAnsi="Calibri" w:cs="Calibri"/>
          <w:bCs/>
          <w:lang w:eastAsia="pl-PL"/>
        </w:rPr>
        <w:instrText>https://platformazakupowa.pl/pn/zimslupsk</w:instrText>
      </w:r>
      <w:r w:rsidR="00931F17">
        <w:rPr>
          <w:rFonts w:ascii="Calibri" w:eastAsia="Times New Roman" w:hAnsi="Calibri" w:cs="Calibri"/>
          <w:bCs/>
          <w:u w:val="single"/>
          <w:lang w:eastAsia="pl-PL"/>
        </w:rPr>
        <w:instrText>k</w:instrText>
      </w:r>
      <w:r w:rsidR="00931F17">
        <w:rPr>
          <w:rFonts w:ascii="Calibri" w:eastAsia="Times New Roman" w:hAnsi="Calibri" w:cs="Calibri"/>
          <w:bCs/>
          <w:lang w:eastAsia="pl-PL"/>
        </w:rPr>
        <w:instrText>"</w:instrText>
      </w:r>
      <w:r w:rsidR="00931F17">
        <w:rPr>
          <w:rFonts w:ascii="Calibri" w:eastAsia="Times New Roman" w:hAnsi="Calibri" w:cs="Calibri"/>
          <w:bCs/>
          <w:lang w:eastAsia="pl-PL"/>
        </w:rPr>
      </w:r>
      <w:r w:rsidR="00931F17">
        <w:rPr>
          <w:rFonts w:ascii="Calibri" w:eastAsia="Times New Roman" w:hAnsi="Calibri" w:cs="Calibri"/>
          <w:bCs/>
          <w:lang w:eastAsia="pl-PL"/>
        </w:rPr>
        <w:fldChar w:fldCharType="separate"/>
      </w:r>
      <w:r w:rsidR="00931F17" w:rsidRPr="002838DB">
        <w:rPr>
          <w:rStyle w:val="Hipercze"/>
          <w:rFonts w:ascii="Calibri" w:eastAsia="Times New Roman" w:hAnsi="Calibri" w:cs="Calibri"/>
          <w:bCs/>
          <w:lang w:eastAsia="pl-PL"/>
        </w:rPr>
        <w:t>https://platformazakupowa.pl/pn/zimslupskk</w:t>
      </w:r>
      <w:r w:rsidR="00931F17">
        <w:rPr>
          <w:rFonts w:ascii="Calibri" w:eastAsia="Times New Roman" w:hAnsi="Calibri" w:cs="Calibri"/>
          <w:bCs/>
          <w:lang w:eastAsia="pl-PL"/>
        </w:rPr>
        <w:fldChar w:fldCharType="end"/>
      </w:r>
      <w:r w:rsidR="00931F17">
        <w:rPr>
          <w:rFonts w:ascii="Calibri" w:eastAsia="Times New Roman" w:hAnsi="Calibri" w:cs="Calibri"/>
          <w:bCs/>
          <w:u w:val="single"/>
          <w:lang w:eastAsia="pl-PL"/>
        </w:rPr>
        <w:t xml:space="preserve"> </w:t>
      </w:r>
    </w:p>
    <w:p w14:paraId="44307249" w14:textId="33A16E93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071E7E">
        <w:rPr>
          <w:rFonts w:ascii="Calibri" w:eastAsia="Times New Roman" w:hAnsi="Calibri" w:cs="Calibri"/>
          <w:bCs/>
          <w:lang w:eastAsia="pl-PL"/>
        </w:rPr>
        <w:t>Numer telefonu: +48 59 841 00 91</w:t>
      </w:r>
      <w:r w:rsidR="00931F17">
        <w:rPr>
          <w:rFonts w:ascii="Calibri" w:eastAsia="Times New Roman" w:hAnsi="Calibri" w:cs="Calibri"/>
          <w:bCs/>
          <w:lang w:eastAsia="pl-PL"/>
        </w:rPr>
        <w:t xml:space="preserve">; </w:t>
      </w:r>
      <w:r w:rsidRPr="00233431">
        <w:rPr>
          <w:rFonts w:ascii="Calibri" w:eastAsia="Times New Roman" w:hAnsi="Calibri" w:cs="Calibri"/>
          <w:bCs/>
          <w:lang w:eastAsia="pl-PL"/>
        </w:rPr>
        <w:t xml:space="preserve">e-mail: </w:t>
      </w:r>
      <w:hyperlink r:id="rId9" w:history="1">
        <w:r w:rsidR="00931F17" w:rsidRPr="00233431">
          <w:rPr>
            <w:rStyle w:val="Hipercze"/>
            <w:rFonts w:ascii="Calibri" w:eastAsia="Times New Roman" w:hAnsi="Calibri" w:cs="Calibri"/>
            <w:bCs/>
            <w:lang w:eastAsia="pl-PL"/>
          </w:rPr>
          <w:t>zamowienia@zimslupsk.</w:t>
        </w:r>
        <w:r w:rsidR="00931F17" w:rsidRPr="002838DB">
          <w:rPr>
            <w:rStyle w:val="Hipercze"/>
            <w:rFonts w:ascii="Calibri" w:eastAsia="Times New Roman" w:hAnsi="Calibri" w:cs="Calibri"/>
            <w:bCs/>
            <w:lang w:eastAsia="pl-PL"/>
          </w:rPr>
          <w:t>pl</w:t>
        </w:r>
      </w:hyperlink>
      <w:r w:rsidR="00931F17">
        <w:rPr>
          <w:rStyle w:val="Hipercze"/>
          <w:rFonts w:ascii="Calibri" w:eastAsia="Times New Roman" w:hAnsi="Calibri" w:cs="Calibri"/>
          <w:bCs/>
          <w:color w:val="auto"/>
          <w:lang w:eastAsia="pl-PL"/>
        </w:rPr>
        <w:t xml:space="preserve"> </w:t>
      </w:r>
      <w:r w:rsidRPr="00071E7E">
        <w:rPr>
          <w:rFonts w:ascii="Calibri" w:eastAsia="Times New Roman" w:hAnsi="Calibri" w:cs="Calibri"/>
          <w:bCs/>
          <w:lang w:eastAsia="pl-PL"/>
        </w:rPr>
        <w:t xml:space="preserve"> </w:t>
      </w:r>
      <w:r w:rsidRPr="00071E7E">
        <w:rPr>
          <w:rFonts w:ascii="Calibri" w:eastAsia="Calibri" w:hAnsi="Calibri" w:cs="Calibri"/>
          <w:bCs/>
        </w:rPr>
        <w:t xml:space="preserve"> </w:t>
      </w:r>
    </w:p>
    <w:bookmarkEnd w:id="0"/>
    <w:bookmarkEnd w:id="2"/>
    <w:bookmarkEnd w:id="3"/>
    <w:bookmarkEnd w:id="4"/>
    <w:p w14:paraId="6B998100" w14:textId="77777777" w:rsidR="00931F17" w:rsidRDefault="00931F17" w:rsidP="00233431">
      <w:pPr>
        <w:suppressAutoHyphens/>
        <w:spacing w:after="0" w:line="240" w:lineRule="auto"/>
        <w:rPr>
          <w:rFonts w:eastAsia="Times New Roman"/>
          <w:b/>
          <w:sz w:val="24"/>
          <w:szCs w:val="24"/>
          <w:lang w:eastAsia="pl-PL"/>
        </w:rPr>
      </w:pPr>
    </w:p>
    <w:p w14:paraId="04B86235" w14:textId="129EA7D6" w:rsidR="005728BE" w:rsidRPr="005E4457" w:rsidRDefault="005728BE" w:rsidP="005728BE">
      <w:pPr>
        <w:suppressAutoHyphens/>
        <w:spacing w:after="0" w:line="360" w:lineRule="auto"/>
        <w:rPr>
          <w:rFonts w:eastAsia="Times New Roman"/>
          <w:b/>
          <w:lang w:eastAsia="pl-PL"/>
        </w:rPr>
      </w:pPr>
      <w:r w:rsidRPr="005E4457">
        <w:rPr>
          <w:rFonts w:eastAsia="Times New Roman"/>
          <w:b/>
          <w:lang w:eastAsia="pl-PL"/>
        </w:rPr>
        <w:t>Dane dotyczące Wykonawcy:</w:t>
      </w:r>
    </w:p>
    <w:p w14:paraId="309C31D8" w14:textId="77777777" w:rsidR="005728BE" w:rsidRPr="005E4457" w:rsidRDefault="005728BE" w:rsidP="005728BE">
      <w:pPr>
        <w:suppressAutoHyphens/>
        <w:spacing w:after="0" w:line="360" w:lineRule="auto"/>
        <w:rPr>
          <w:rFonts w:eastAsia="Times New Roman"/>
          <w:lang w:eastAsia="pl-PL"/>
        </w:rPr>
      </w:pPr>
      <w:r w:rsidRPr="005E4457">
        <w:rPr>
          <w:rFonts w:eastAsia="Times New Roman"/>
          <w:lang w:eastAsia="pl-PL"/>
        </w:rPr>
        <w:t xml:space="preserve">Nazwa </w:t>
      </w:r>
      <w:proofErr w:type="gramStart"/>
      <w:r w:rsidRPr="005E4457">
        <w:rPr>
          <w:rFonts w:eastAsia="Times New Roman"/>
          <w:lang w:eastAsia="pl-PL"/>
        </w:rPr>
        <w:t>firmy:_</w:t>
      </w:r>
      <w:proofErr w:type="gramEnd"/>
      <w:r w:rsidRPr="005E4457">
        <w:rPr>
          <w:rFonts w:eastAsia="Times New Roman"/>
          <w:lang w:eastAsia="pl-PL"/>
        </w:rPr>
        <w:t>__________________________________</w:t>
      </w:r>
    </w:p>
    <w:p w14:paraId="7330F3D9" w14:textId="77777777" w:rsidR="005728BE" w:rsidRPr="005E4457" w:rsidRDefault="005728BE" w:rsidP="005728BE">
      <w:pPr>
        <w:suppressAutoHyphens/>
        <w:spacing w:after="0" w:line="360" w:lineRule="auto"/>
        <w:rPr>
          <w:rFonts w:eastAsia="Times New Roman"/>
          <w:lang w:eastAsia="pl-PL"/>
        </w:rPr>
      </w:pPr>
      <w:r w:rsidRPr="005E4457">
        <w:rPr>
          <w:rFonts w:eastAsia="Times New Roman"/>
          <w:lang w:eastAsia="pl-PL"/>
        </w:rPr>
        <w:t xml:space="preserve">Siedziba </w:t>
      </w:r>
      <w:proofErr w:type="gramStart"/>
      <w:r w:rsidRPr="005E4457">
        <w:rPr>
          <w:rFonts w:eastAsia="Times New Roman"/>
          <w:lang w:eastAsia="pl-PL"/>
        </w:rPr>
        <w:t>firmy:_</w:t>
      </w:r>
      <w:proofErr w:type="gramEnd"/>
      <w:r w:rsidRPr="005E4457">
        <w:rPr>
          <w:rFonts w:eastAsia="Times New Roman"/>
          <w:lang w:eastAsia="pl-PL"/>
        </w:rPr>
        <w:t>_________________________________</w:t>
      </w:r>
    </w:p>
    <w:p w14:paraId="3807B781" w14:textId="77777777" w:rsidR="005728BE" w:rsidRPr="005E4457" w:rsidRDefault="005728BE" w:rsidP="005728BE">
      <w:pPr>
        <w:suppressAutoHyphens/>
        <w:spacing w:after="0" w:line="360" w:lineRule="auto"/>
        <w:rPr>
          <w:rFonts w:eastAsia="Times New Roman"/>
          <w:lang w:eastAsia="pl-PL"/>
        </w:rPr>
      </w:pPr>
      <w:r w:rsidRPr="005E4457">
        <w:rPr>
          <w:rFonts w:eastAsia="Times New Roman"/>
          <w:lang w:eastAsia="pl-PL"/>
        </w:rPr>
        <w:t xml:space="preserve">Nr </w:t>
      </w:r>
      <w:proofErr w:type="gramStart"/>
      <w:r w:rsidRPr="005E4457">
        <w:rPr>
          <w:rFonts w:eastAsia="Times New Roman"/>
          <w:lang w:eastAsia="pl-PL"/>
        </w:rPr>
        <w:t>telefonu:_</w:t>
      </w:r>
      <w:proofErr w:type="gramEnd"/>
      <w:r w:rsidRPr="005E4457">
        <w:rPr>
          <w:rFonts w:eastAsia="Times New Roman"/>
          <w:lang w:eastAsia="pl-PL"/>
        </w:rPr>
        <w:t>___________________________________</w:t>
      </w:r>
    </w:p>
    <w:p w14:paraId="1B17AA74" w14:textId="77777777" w:rsidR="005728BE" w:rsidRPr="005E4457" w:rsidRDefault="005728BE" w:rsidP="005728BE">
      <w:pPr>
        <w:suppressAutoHyphens/>
        <w:spacing w:after="0" w:line="360" w:lineRule="auto"/>
        <w:rPr>
          <w:rFonts w:eastAsia="Times New Roman"/>
          <w:lang w:eastAsia="pl-PL"/>
        </w:rPr>
      </w:pPr>
      <w:r w:rsidRPr="005E4457">
        <w:rPr>
          <w:rFonts w:eastAsia="Times New Roman"/>
          <w:lang w:eastAsia="pl-PL"/>
        </w:rPr>
        <w:t>e-mail</w:t>
      </w:r>
      <w:proofErr w:type="gramStart"/>
      <w:r w:rsidRPr="005E4457">
        <w:rPr>
          <w:rFonts w:eastAsia="Times New Roman"/>
          <w:lang w:eastAsia="pl-PL"/>
        </w:rPr>
        <w:t>: :</w:t>
      </w:r>
      <w:proofErr w:type="gramEnd"/>
      <w:r w:rsidRPr="005E4457">
        <w:rPr>
          <w:rFonts w:eastAsia="Times New Roman"/>
          <w:lang w:eastAsia="pl-PL"/>
        </w:rPr>
        <w:t>_______________________________________</w:t>
      </w:r>
    </w:p>
    <w:p w14:paraId="75F2EEC4" w14:textId="77777777" w:rsidR="005728BE" w:rsidRPr="005E4457" w:rsidRDefault="005728BE" w:rsidP="005728BE">
      <w:pPr>
        <w:suppressAutoHyphens/>
        <w:spacing w:after="0" w:line="360" w:lineRule="auto"/>
        <w:rPr>
          <w:rFonts w:eastAsia="Times New Roman"/>
          <w:lang w:eastAsia="pl-PL"/>
        </w:rPr>
      </w:pPr>
      <w:proofErr w:type="gramStart"/>
      <w:r w:rsidRPr="005E4457">
        <w:rPr>
          <w:rFonts w:eastAsia="Times New Roman"/>
          <w:lang w:eastAsia="pl-PL"/>
        </w:rPr>
        <w:t>NIP:_</w:t>
      </w:r>
      <w:proofErr w:type="gramEnd"/>
      <w:r w:rsidRPr="005E4457">
        <w:rPr>
          <w:rFonts w:eastAsia="Times New Roman"/>
          <w:lang w:eastAsia="pl-PL"/>
        </w:rPr>
        <w:t>_________________________________________</w:t>
      </w:r>
    </w:p>
    <w:p w14:paraId="03BED21D" w14:textId="77777777" w:rsidR="005728BE" w:rsidRPr="005E4457" w:rsidRDefault="005728BE" w:rsidP="005728BE">
      <w:pPr>
        <w:suppressAutoHyphens/>
        <w:spacing w:after="0" w:line="360" w:lineRule="auto"/>
        <w:rPr>
          <w:rFonts w:eastAsia="Times New Roman" w:cs="Calibri"/>
          <w:kern w:val="1"/>
          <w:lang w:eastAsia="zh-CN"/>
        </w:rPr>
      </w:pPr>
      <w:proofErr w:type="gramStart"/>
      <w:r w:rsidRPr="005E4457">
        <w:rPr>
          <w:rFonts w:eastAsia="Times New Roman"/>
          <w:lang w:eastAsia="pl-PL"/>
        </w:rPr>
        <w:t>REGON:_</w:t>
      </w:r>
      <w:proofErr w:type="gramEnd"/>
      <w:r w:rsidRPr="005E4457">
        <w:rPr>
          <w:rFonts w:eastAsia="Times New Roman"/>
          <w:lang w:eastAsia="pl-PL"/>
        </w:rPr>
        <w:t>______________________________________</w:t>
      </w:r>
    </w:p>
    <w:p w14:paraId="2181479A" w14:textId="77777777" w:rsidR="005728BE" w:rsidRPr="00B620D1" w:rsidRDefault="005728BE" w:rsidP="00233431">
      <w:pPr>
        <w:suppressAutoHyphens/>
        <w:spacing w:after="0" w:line="240" w:lineRule="auto"/>
        <w:rPr>
          <w:rFonts w:eastAsia="Times New Roman" w:cs="Calibri"/>
          <w:kern w:val="1"/>
          <w:lang w:eastAsia="zh-CN"/>
        </w:rPr>
      </w:pPr>
    </w:p>
    <w:p w14:paraId="77A4ACA5" w14:textId="3EBDCA1B" w:rsidR="005728BE" w:rsidRPr="00B620D1" w:rsidRDefault="005E4457" w:rsidP="005728BE">
      <w:pPr>
        <w:suppressAutoHyphens/>
        <w:spacing w:after="0" w:line="360" w:lineRule="auto"/>
        <w:rPr>
          <w:rFonts w:eastAsia="Times New Roman" w:cs="Calibri"/>
          <w:kern w:val="1"/>
          <w:lang w:eastAsia="zh-CN"/>
        </w:rPr>
      </w:pPr>
      <w:r>
        <w:rPr>
          <w:rFonts w:eastAsia="Times New Roman" w:cs="Calibri"/>
          <w:kern w:val="1"/>
          <w:lang w:eastAsia="zh-CN"/>
        </w:rPr>
        <w:t>O</w:t>
      </w:r>
      <w:r w:rsidR="005728BE" w:rsidRPr="00B620D1">
        <w:rPr>
          <w:rFonts w:eastAsia="Times New Roman" w:cs="Calibri"/>
          <w:kern w:val="1"/>
          <w:lang w:eastAsia="zh-CN"/>
        </w:rPr>
        <w:t>świadczam</w:t>
      </w:r>
      <w:r w:rsidR="0048207B">
        <w:rPr>
          <w:rFonts w:eastAsia="Times New Roman" w:cs="Calibri"/>
          <w:kern w:val="1"/>
          <w:lang w:eastAsia="zh-CN"/>
        </w:rPr>
        <w:t>(-y)</w:t>
      </w:r>
      <w:r w:rsidR="005728BE" w:rsidRPr="00B620D1">
        <w:rPr>
          <w:rFonts w:eastAsia="Times New Roman" w:cs="Calibri"/>
          <w:kern w:val="1"/>
          <w:lang w:eastAsia="zh-CN"/>
        </w:rPr>
        <w:t xml:space="preserve">, że </w:t>
      </w:r>
      <w:r w:rsidR="005728BE" w:rsidRPr="00233431">
        <w:rPr>
          <w:rFonts w:eastAsia="Times New Roman" w:cs="Calibri"/>
          <w:i/>
          <w:iCs/>
          <w:kern w:val="1"/>
          <w:sz w:val="18"/>
          <w:szCs w:val="18"/>
          <w:lang w:eastAsia="zh-CN"/>
        </w:rPr>
        <w:t>(należy zaznaczyć właściwy kwadrat)</w:t>
      </w:r>
      <w:r w:rsidR="005728BE" w:rsidRPr="00B620D1">
        <w:rPr>
          <w:rFonts w:eastAsia="Times New Roman" w:cs="Calibri"/>
          <w:kern w:val="1"/>
          <w:lang w:eastAsia="zh-CN"/>
        </w:rPr>
        <w:t>:</w:t>
      </w:r>
    </w:p>
    <w:p w14:paraId="03801DA5" w14:textId="1F2FDD08" w:rsidR="005728BE" w:rsidRPr="00B620D1" w:rsidRDefault="005728BE" w:rsidP="005728BE">
      <w:pPr>
        <w:suppressAutoHyphens/>
        <w:spacing w:after="0" w:line="360" w:lineRule="auto"/>
        <w:ind w:left="284" w:hanging="284"/>
        <w:rPr>
          <w:rFonts w:eastAsia="Times New Roman" w:cs="Calibri"/>
          <w:kern w:val="1"/>
          <w:lang w:eastAsia="zh-CN"/>
        </w:rPr>
      </w:pPr>
      <w:r w:rsidRPr="00256258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></w:t>
      </w:r>
      <w:r w:rsidRPr="00256258">
        <w:rPr>
          <w:rFonts w:eastAsia="Times New Roman" w:cs="Calibri"/>
          <w:kern w:val="1"/>
          <w:sz w:val="28"/>
          <w:szCs w:val="28"/>
          <w:lang w:eastAsia="zh-CN"/>
        </w:rPr>
        <w:t xml:space="preserve"> </w:t>
      </w:r>
      <w:r w:rsidRPr="00B620D1">
        <w:rPr>
          <w:rFonts w:eastAsia="Times New Roman" w:cs="Calibri"/>
          <w:kern w:val="1"/>
          <w:lang w:eastAsia="zh-CN"/>
        </w:rPr>
        <w:t>nie należę do tej samej grupy kapitałowej, w rozumieniu ustawy z dnia 16</w:t>
      </w:r>
      <w:r w:rsidR="00233431">
        <w:rPr>
          <w:rFonts w:eastAsia="Times New Roman" w:cs="Calibri"/>
          <w:kern w:val="1"/>
          <w:lang w:eastAsia="zh-CN"/>
        </w:rPr>
        <w:t>.02.</w:t>
      </w:r>
      <w:r w:rsidRPr="00B620D1">
        <w:rPr>
          <w:rFonts w:eastAsia="Times New Roman" w:cs="Calibri"/>
          <w:kern w:val="1"/>
          <w:lang w:eastAsia="zh-CN"/>
        </w:rPr>
        <w:t xml:space="preserve">2007 r. o ochronie konkurencji i konsumentów (t.j. </w:t>
      </w:r>
      <w:r>
        <w:rPr>
          <w:rFonts w:eastAsia="Times New Roman" w:cs="Calibri"/>
          <w:kern w:val="1"/>
          <w:lang w:eastAsia="zh-CN"/>
        </w:rPr>
        <w:t>Dz. U</w:t>
      </w:r>
      <w:r w:rsidRPr="00233431">
        <w:rPr>
          <w:rFonts w:eastAsia="Times New Roman" w:cs="Calibri"/>
          <w:kern w:val="1"/>
          <w:lang w:eastAsia="zh-CN"/>
        </w:rPr>
        <w:t>. z 202</w:t>
      </w:r>
      <w:r w:rsidR="00233431" w:rsidRPr="00233431">
        <w:rPr>
          <w:rFonts w:eastAsia="Times New Roman" w:cs="Calibri"/>
          <w:kern w:val="1"/>
          <w:lang w:eastAsia="zh-CN"/>
        </w:rPr>
        <w:t>5</w:t>
      </w:r>
      <w:r w:rsidRPr="00233431">
        <w:rPr>
          <w:rFonts w:eastAsia="Times New Roman" w:cs="Calibri"/>
          <w:kern w:val="1"/>
          <w:lang w:eastAsia="zh-CN"/>
        </w:rPr>
        <w:t xml:space="preserve"> </w:t>
      </w:r>
      <w:r w:rsidR="00C07D60" w:rsidRPr="00233431">
        <w:rPr>
          <w:rFonts w:eastAsia="Times New Roman" w:cs="Calibri"/>
          <w:kern w:val="1"/>
          <w:lang w:eastAsia="zh-CN"/>
        </w:rPr>
        <w:t xml:space="preserve">r. </w:t>
      </w:r>
      <w:r w:rsidRPr="00233431">
        <w:rPr>
          <w:rFonts w:eastAsia="Times New Roman" w:cs="Calibri"/>
          <w:kern w:val="1"/>
          <w:lang w:eastAsia="zh-CN"/>
        </w:rPr>
        <w:t>poz.</w:t>
      </w:r>
      <w:r w:rsidR="00233431" w:rsidRPr="00233431">
        <w:rPr>
          <w:rFonts w:eastAsia="Times New Roman" w:cs="Calibri"/>
          <w:kern w:val="1"/>
          <w:lang w:eastAsia="zh-CN"/>
        </w:rPr>
        <w:t xml:space="preserve"> 1714</w:t>
      </w:r>
      <w:r w:rsidRPr="00B620D1">
        <w:rPr>
          <w:rFonts w:eastAsia="Times New Roman" w:cs="Calibri"/>
          <w:kern w:val="1"/>
          <w:lang w:eastAsia="zh-CN"/>
        </w:rPr>
        <w:t xml:space="preserve">) </w:t>
      </w:r>
      <w:r>
        <w:rPr>
          <w:rFonts w:eastAsia="Times New Roman" w:cs="Calibri"/>
          <w:kern w:val="1"/>
          <w:lang w:eastAsia="zh-CN"/>
        </w:rPr>
        <w:t xml:space="preserve">z innym Wykonawcą, który złożył odrębną ofertę </w:t>
      </w:r>
      <w:proofErr w:type="gramStart"/>
      <w:r>
        <w:rPr>
          <w:rFonts w:eastAsia="Times New Roman" w:cs="Calibri"/>
          <w:kern w:val="1"/>
          <w:lang w:eastAsia="zh-CN"/>
        </w:rPr>
        <w:t xml:space="preserve">w </w:t>
      </w:r>
      <w:r w:rsidRPr="00B620D1">
        <w:rPr>
          <w:rFonts w:eastAsia="Times New Roman" w:cs="Calibri"/>
          <w:kern w:val="1"/>
          <w:lang w:eastAsia="zh-CN"/>
        </w:rPr>
        <w:t xml:space="preserve"> postępowaniu</w:t>
      </w:r>
      <w:proofErr w:type="gramEnd"/>
      <w:r w:rsidRPr="00B620D1">
        <w:rPr>
          <w:rFonts w:eastAsia="Times New Roman" w:cs="Calibri"/>
          <w:kern w:val="1"/>
          <w:lang w:eastAsia="zh-CN"/>
        </w:rPr>
        <w:t xml:space="preserve"> o udzielenie zamówienia publicznego.</w:t>
      </w:r>
    </w:p>
    <w:p w14:paraId="64FE0567" w14:textId="5E28DF2B" w:rsidR="005728BE" w:rsidRDefault="005728BE" w:rsidP="005728BE">
      <w:pPr>
        <w:suppressAutoHyphens/>
        <w:spacing w:after="0" w:line="360" w:lineRule="auto"/>
        <w:ind w:left="284" w:hanging="284"/>
        <w:rPr>
          <w:rFonts w:eastAsia="Times New Roman" w:cs="Calibri"/>
          <w:kern w:val="1"/>
          <w:lang w:eastAsia="zh-CN"/>
        </w:rPr>
      </w:pPr>
      <w:r w:rsidRPr="00256258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></w:t>
      </w:r>
      <w:r w:rsidRPr="00256258">
        <w:rPr>
          <w:rFonts w:eastAsia="Times New Roman" w:cs="Calibri"/>
          <w:kern w:val="1"/>
          <w:sz w:val="28"/>
          <w:szCs w:val="28"/>
          <w:lang w:eastAsia="zh-CN"/>
        </w:rPr>
        <w:t xml:space="preserve"> </w:t>
      </w:r>
      <w:r w:rsidRPr="00B620D1">
        <w:rPr>
          <w:rFonts w:eastAsia="Times New Roman" w:cs="Calibri"/>
          <w:kern w:val="1"/>
          <w:lang w:eastAsia="zh-CN"/>
        </w:rPr>
        <w:t>należę do tej samej grupy kapitałowej, w rozumieniu ustawy z dnia 16</w:t>
      </w:r>
      <w:r w:rsidR="00233431">
        <w:rPr>
          <w:rFonts w:eastAsia="Times New Roman" w:cs="Calibri"/>
          <w:kern w:val="1"/>
          <w:lang w:eastAsia="zh-CN"/>
        </w:rPr>
        <w:t>.02.</w:t>
      </w:r>
      <w:r w:rsidRPr="00B620D1">
        <w:rPr>
          <w:rFonts w:eastAsia="Times New Roman" w:cs="Calibri"/>
          <w:kern w:val="1"/>
          <w:lang w:eastAsia="zh-CN"/>
        </w:rPr>
        <w:t>2007 r. o ochronie konkurencji i konsumentów (t</w:t>
      </w:r>
      <w:r w:rsidR="00F956F1">
        <w:rPr>
          <w:rFonts w:eastAsia="Times New Roman" w:cs="Calibri"/>
          <w:kern w:val="1"/>
          <w:lang w:eastAsia="zh-CN"/>
        </w:rPr>
        <w:t>.</w:t>
      </w:r>
      <w:r w:rsidRPr="00B620D1">
        <w:rPr>
          <w:rFonts w:eastAsia="Times New Roman" w:cs="Calibri"/>
          <w:kern w:val="1"/>
          <w:lang w:eastAsia="zh-CN"/>
        </w:rPr>
        <w:t xml:space="preserve">j. Dz. U. z </w:t>
      </w:r>
      <w:r w:rsidR="00C11485">
        <w:rPr>
          <w:rFonts w:eastAsia="Times New Roman" w:cs="Calibri"/>
          <w:kern w:val="1"/>
          <w:lang w:eastAsia="zh-CN"/>
        </w:rPr>
        <w:t>202</w:t>
      </w:r>
      <w:r w:rsidR="00233431">
        <w:rPr>
          <w:rFonts w:eastAsia="Times New Roman" w:cs="Calibri"/>
          <w:kern w:val="1"/>
          <w:lang w:eastAsia="zh-CN"/>
        </w:rPr>
        <w:t>5</w:t>
      </w:r>
      <w:r w:rsidR="00C11485">
        <w:rPr>
          <w:rFonts w:eastAsia="Times New Roman" w:cs="Calibri"/>
          <w:kern w:val="1"/>
          <w:lang w:eastAsia="zh-CN"/>
        </w:rPr>
        <w:t xml:space="preserve"> r. poz. </w:t>
      </w:r>
      <w:r w:rsidR="00233431">
        <w:rPr>
          <w:rFonts w:eastAsia="Times New Roman" w:cs="Calibri"/>
          <w:kern w:val="1"/>
          <w:lang w:eastAsia="zh-CN"/>
        </w:rPr>
        <w:t>1714</w:t>
      </w:r>
      <w:r w:rsidRPr="00B620D1">
        <w:rPr>
          <w:rFonts w:eastAsia="Times New Roman" w:cs="Calibri"/>
          <w:kern w:val="1"/>
          <w:lang w:eastAsia="zh-CN"/>
        </w:rPr>
        <w:t>), z innym Wykonawcą, który złożył odrębną ofertę w niniejszym postępowaniu o udzielenie zamówienia publicznego:</w:t>
      </w:r>
    </w:p>
    <w:p w14:paraId="00221EAF" w14:textId="34924339" w:rsidR="005728BE" w:rsidRPr="00B620D1" w:rsidRDefault="005728BE" w:rsidP="005728BE">
      <w:pPr>
        <w:suppressAutoHyphens/>
        <w:spacing w:after="0" w:line="360" w:lineRule="auto"/>
        <w:ind w:left="284"/>
        <w:rPr>
          <w:rFonts w:eastAsia="Times New Roman" w:cs="Calibri"/>
          <w:kern w:val="1"/>
          <w:lang w:eastAsia="zh-CN"/>
        </w:rPr>
      </w:pPr>
      <w:r w:rsidRPr="00B620D1">
        <w:rPr>
          <w:rFonts w:eastAsia="Times New Roman" w:cs="Calibri"/>
          <w:kern w:val="1"/>
          <w:lang w:eastAsia="zh-CN"/>
        </w:rPr>
        <w:t>1)</w:t>
      </w:r>
      <w:r w:rsidR="00456E7C">
        <w:rPr>
          <w:rFonts w:eastAsia="Times New Roman" w:cs="Calibri"/>
          <w:kern w:val="1"/>
          <w:lang w:eastAsia="zh-CN"/>
        </w:rPr>
        <w:t xml:space="preserve"> __________________________________________________</w:t>
      </w:r>
    </w:p>
    <w:p w14:paraId="1735D686" w14:textId="77777777" w:rsidR="005728BE" w:rsidRPr="00B620D1" w:rsidRDefault="005728BE" w:rsidP="005728BE">
      <w:pPr>
        <w:suppressAutoHyphens/>
        <w:spacing w:after="0" w:line="360" w:lineRule="auto"/>
        <w:ind w:left="284"/>
        <w:rPr>
          <w:rFonts w:eastAsia="Times New Roman" w:cs="Calibri"/>
          <w:kern w:val="1"/>
          <w:lang w:eastAsia="zh-CN"/>
        </w:rPr>
      </w:pPr>
      <w:r w:rsidRPr="00B620D1">
        <w:rPr>
          <w:rFonts w:eastAsia="Times New Roman" w:cs="Calibri"/>
          <w:kern w:val="1"/>
          <w:lang w:eastAsia="zh-CN"/>
        </w:rPr>
        <w:t>Jednocześnie przekładam następujące dokumenty lub informacje potwierdzające przygotowanie oferty niezależnie od innego Wykonawcy należącego do tej samej grupy kapitałowej:</w:t>
      </w:r>
    </w:p>
    <w:p w14:paraId="565DD1FF" w14:textId="77777777" w:rsidR="001246B2" w:rsidRPr="00B620D1" w:rsidRDefault="001246B2" w:rsidP="001246B2">
      <w:pPr>
        <w:suppressAutoHyphens/>
        <w:spacing w:after="0" w:line="360" w:lineRule="auto"/>
        <w:ind w:left="284"/>
        <w:rPr>
          <w:rFonts w:eastAsia="Times New Roman" w:cs="Calibri"/>
          <w:kern w:val="1"/>
          <w:lang w:eastAsia="zh-CN"/>
        </w:rPr>
      </w:pPr>
      <w:r w:rsidRPr="00B620D1">
        <w:rPr>
          <w:rFonts w:eastAsia="Times New Roman" w:cs="Calibri"/>
          <w:kern w:val="1"/>
          <w:lang w:eastAsia="zh-CN"/>
        </w:rPr>
        <w:t>1)</w:t>
      </w:r>
      <w:r>
        <w:rPr>
          <w:rFonts w:eastAsia="Times New Roman" w:cs="Calibri"/>
          <w:kern w:val="1"/>
          <w:lang w:eastAsia="zh-CN"/>
        </w:rPr>
        <w:t xml:space="preserve"> __________________________________________________</w:t>
      </w:r>
    </w:p>
    <w:p w14:paraId="799C10C1" w14:textId="77777777" w:rsidR="00233431" w:rsidRDefault="00233431" w:rsidP="001246B2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bookmarkStart w:id="9" w:name="_Hlk74825597"/>
    </w:p>
    <w:p w14:paraId="0AD517E0" w14:textId="12EB996A" w:rsidR="00095566" w:rsidRPr="00233431" w:rsidRDefault="008045D7" w:rsidP="001246B2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r w:rsidRPr="00233431">
        <w:rPr>
          <w:rFonts w:ascii="Calibri" w:eastAsia="Times New Roman" w:hAnsi="Calibri" w:cs="Calibri"/>
          <w:b/>
          <w:bCs/>
          <w:lang w:eastAsia="pl-PL"/>
        </w:rPr>
        <w:t>DOKUMENT NALEŻY OPATRZYĆ KWALIFIKOWANYM PODPISEM ELEKTRONICZNYM</w:t>
      </w:r>
      <w:r w:rsidR="001246B2" w:rsidRPr="00233431">
        <w:rPr>
          <w:rFonts w:ascii="Calibri" w:eastAsia="Times New Roman" w:hAnsi="Calibri" w:cs="Calibri"/>
          <w:b/>
          <w:bCs/>
          <w:lang w:eastAsia="pl-PL"/>
        </w:rPr>
        <w:t>.</w:t>
      </w:r>
      <w:r w:rsidR="00C5659A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233431">
        <w:rPr>
          <w:rFonts w:ascii="Calibri" w:eastAsia="Times New Roman" w:hAnsi="Calibri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bookmarkEnd w:id="9"/>
      <w:r w:rsidRPr="00233431">
        <w:rPr>
          <w:rFonts w:ascii="Calibri" w:eastAsia="Times New Roman" w:hAnsi="Calibri" w:cs="Calibri"/>
          <w:b/>
          <w:bCs/>
          <w:lang w:eastAsia="pl-PL"/>
        </w:rPr>
        <w:t>.</w:t>
      </w:r>
    </w:p>
    <w:sectPr w:rsidR="00095566" w:rsidRPr="00233431" w:rsidSect="00233431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1080" w:bottom="567" w:left="1080" w:header="284" w:footer="1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B4557" w14:textId="77777777" w:rsidR="00361828" w:rsidRDefault="00361828" w:rsidP="00597E0F">
      <w:pPr>
        <w:spacing w:after="0" w:line="240" w:lineRule="auto"/>
      </w:pPr>
      <w:r>
        <w:separator/>
      </w:r>
    </w:p>
  </w:endnote>
  <w:endnote w:type="continuationSeparator" w:id="0">
    <w:p w14:paraId="1A69574D" w14:textId="77777777" w:rsidR="00361828" w:rsidRDefault="00361828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EndPr/>
        <w:sdtContent>
          <w:p w14:paraId="04A67E26" w14:textId="1710108D" w:rsidR="00EA19EE" w:rsidRPr="00F221CE" w:rsidRDefault="000F374D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 w:rsidR="000B1AAC">
              <w:rPr>
                <w:sz w:val="16"/>
                <w:szCs w:val="16"/>
              </w:rPr>
              <w:t xml:space="preserve">                                                                       </w:t>
            </w:r>
          </w:p>
          <w:p w14:paraId="024234BA" w14:textId="3649EF5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sz w:val="18"/>
        <w:szCs w:val="18"/>
      </w:rPr>
      <w:id w:val="1116030749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A4C5F2" w14:textId="1A876FD1" w:rsidR="000F374D" w:rsidRPr="005A4BFD" w:rsidRDefault="000F374D">
            <w:pPr>
              <w:pStyle w:val="Stopka"/>
              <w:jc w:val="right"/>
              <w:rPr>
                <w:rFonts w:cstheme="minorHAnsi"/>
                <w:sz w:val="18"/>
                <w:szCs w:val="18"/>
              </w:rPr>
            </w:pPr>
            <w:r w:rsidRPr="005A4BFD">
              <w:rPr>
                <w:rFonts w:cstheme="minorHAnsi"/>
                <w:sz w:val="18"/>
                <w:szCs w:val="18"/>
              </w:rPr>
              <w:t xml:space="preserve">Strona </w:t>
            </w:r>
            <w:r w:rsidRPr="005A4BFD">
              <w:rPr>
                <w:rFonts w:cstheme="minorHAnsi"/>
                <w:sz w:val="18"/>
                <w:szCs w:val="18"/>
              </w:rPr>
              <w:fldChar w:fldCharType="begin"/>
            </w:r>
            <w:r w:rsidRPr="005A4BFD">
              <w:rPr>
                <w:rFonts w:cstheme="minorHAnsi"/>
                <w:sz w:val="18"/>
                <w:szCs w:val="18"/>
              </w:rPr>
              <w:instrText>PAGE</w:instrText>
            </w:r>
            <w:r w:rsidRPr="005A4BFD">
              <w:rPr>
                <w:rFonts w:cstheme="minorHAnsi"/>
                <w:sz w:val="18"/>
                <w:szCs w:val="18"/>
              </w:rPr>
              <w:fldChar w:fldCharType="separate"/>
            </w:r>
            <w:r w:rsidRPr="005A4BFD">
              <w:rPr>
                <w:rFonts w:cstheme="minorHAnsi"/>
                <w:sz w:val="18"/>
                <w:szCs w:val="18"/>
              </w:rPr>
              <w:t>2</w:t>
            </w:r>
            <w:r w:rsidRPr="005A4BFD">
              <w:rPr>
                <w:rFonts w:cstheme="minorHAnsi"/>
                <w:sz w:val="18"/>
                <w:szCs w:val="18"/>
              </w:rPr>
              <w:fldChar w:fldCharType="end"/>
            </w:r>
            <w:r w:rsidRPr="005A4BFD">
              <w:rPr>
                <w:rFonts w:cstheme="minorHAnsi"/>
                <w:sz w:val="18"/>
                <w:szCs w:val="18"/>
              </w:rPr>
              <w:t xml:space="preserve"> z </w:t>
            </w:r>
            <w:r w:rsidRPr="005A4BFD">
              <w:rPr>
                <w:rFonts w:cstheme="minorHAnsi"/>
                <w:sz w:val="18"/>
                <w:szCs w:val="18"/>
              </w:rPr>
              <w:fldChar w:fldCharType="begin"/>
            </w:r>
            <w:r w:rsidRPr="005A4BFD">
              <w:rPr>
                <w:rFonts w:cstheme="minorHAnsi"/>
                <w:sz w:val="18"/>
                <w:szCs w:val="18"/>
              </w:rPr>
              <w:instrText>NUMPAGES</w:instrText>
            </w:r>
            <w:r w:rsidRPr="005A4BFD">
              <w:rPr>
                <w:rFonts w:cstheme="minorHAnsi"/>
                <w:sz w:val="18"/>
                <w:szCs w:val="18"/>
              </w:rPr>
              <w:fldChar w:fldCharType="separate"/>
            </w:r>
            <w:r w:rsidRPr="005A4BFD">
              <w:rPr>
                <w:rFonts w:cstheme="minorHAnsi"/>
                <w:sz w:val="18"/>
                <w:szCs w:val="18"/>
              </w:rPr>
              <w:t>2</w:t>
            </w:r>
            <w:r w:rsidRPr="005A4BFD">
              <w:rPr>
                <w:rFonts w:cstheme="minorHAnsi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649FD" w14:textId="77777777" w:rsidR="00361828" w:rsidRDefault="00361828" w:rsidP="00597E0F">
      <w:pPr>
        <w:spacing w:after="0" w:line="240" w:lineRule="auto"/>
      </w:pPr>
      <w:r>
        <w:separator/>
      </w:r>
    </w:p>
  </w:footnote>
  <w:footnote w:type="continuationSeparator" w:id="0">
    <w:p w14:paraId="13771680" w14:textId="77777777" w:rsidR="00361828" w:rsidRDefault="00361828" w:rsidP="00597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B5AF8" w14:textId="3601BC91" w:rsidR="008569D4" w:rsidRPr="008569D4" w:rsidRDefault="008569D4" w:rsidP="008569D4">
    <w:pPr>
      <w:pStyle w:val="Nagwek"/>
      <w:rPr>
        <w:bCs/>
      </w:rPr>
    </w:pPr>
    <w:r w:rsidRPr="00B03AB6">
      <w:rPr>
        <w:bCs/>
      </w:rPr>
      <w:t>ZP.261</w:t>
    </w:r>
    <w:r w:rsidR="008C60F6">
      <w:rPr>
        <w:bCs/>
      </w:rPr>
      <w:t>.</w:t>
    </w:r>
    <w:r w:rsidR="00233431">
      <w:rPr>
        <w:bCs/>
      </w:rPr>
      <w:t>__</w:t>
    </w:r>
    <w:r w:rsidR="008C60F6">
      <w:rPr>
        <w:bCs/>
      </w:rPr>
      <w:t>.</w:t>
    </w:r>
    <w:r w:rsidRPr="00B03AB6">
      <w:rPr>
        <w:bCs/>
      </w:rPr>
      <w:t>202</w:t>
    </w:r>
    <w:r w:rsidR="00233431">
      <w:rPr>
        <w:bCs/>
      </w:rPr>
      <w:t>6</w:t>
    </w:r>
    <w:r w:rsidRPr="00B03AB6">
      <w:rPr>
        <w:bCs/>
      </w:rPr>
      <w:t>.ZP</w:t>
    </w:r>
    <w:r w:rsidR="006B027B">
      <w:rPr>
        <w:bCs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A936F" w14:textId="076EE722" w:rsidR="006349C9" w:rsidRPr="00071E7E" w:rsidRDefault="008569D4" w:rsidP="0075742A">
    <w:pPr>
      <w:pStyle w:val="Nagwek"/>
      <w:rPr>
        <w:rFonts w:ascii="Calibri" w:hAnsi="Calibri" w:cs="Calibri"/>
        <w:bCs/>
      </w:rPr>
    </w:pPr>
    <w:bookmarkStart w:id="10" w:name="_Hlk63341377"/>
    <w:bookmarkStart w:id="11" w:name="_Hlk63341378"/>
    <w:bookmarkStart w:id="12" w:name="_Hlk65656163"/>
    <w:bookmarkStart w:id="13" w:name="_Hlk65656164"/>
    <w:bookmarkStart w:id="14" w:name="_Hlk65656166"/>
    <w:bookmarkStart w:id="15" w:name="_Hlk65656167"/>
    <w:r w:rsidRPr="00B03AB6">
      <w:rPr>
        <w:rFonts w:ascii="Calibri" w:hAnsi="Calibri" w:cs="Calibri"/>
        <w:bCs/>
      </w:rPr>
      <w:t>ZP.261</w:t>
    </w:r>
    <w:r w:rsidR="008C60F6">
      <w:rPr>
        <w:rFonts w:ascii="Calibri" w:hAnsi="Calibri" w:cs="Calibri"/>
        <w:bCs/>
      </w:rPr>
      <w:t>.</w:t>
    </w:r>
    <w:r w:rsidR="00291007">
      <w:rPr>
        <w:rFonts w:ascii="Calibri" w:hAnsi="Calibri" w:cs="Calibri"/>
        <w:bCs/>
      </w:rPr>
      <w:t>14</w:t>
    </w:r>
    <w:r w:rsidR="008C60F6">
      <w:rPr>
        <w:rFonts w:ascii="Calibri" w:hAnsi="Calibri" w:cs="Calibri"/>
        <w:bCs/>
      </w:rPr>
      <w:t>.</w:t>
    </w:r>
    <w:r w:rsidRPr="00B03AB6">
      <w:rPr>
        <w:rFonts w:ascii="Calibri" w:hAnsi="Calibri" w:cs="Calibri"/>
        <w:bCs/>
      </w:rPr>
      <w:t>202</w:t>
    </w:r>
    <w:r w:rsidR="00233431">
      <w:rPr>
        <w:rFonts w:ascii="Calibri" w:hAnsi="Calibri" w:cs="Calibri"/>
        <w:bCs/>
      </w:rPr>
      <w:t>6</w:t>
    </w:r>
    <w:r w:rsidRPr="00B03AB6">
      <w:rPr>
        <w:rFonts w:ascii="Calibri" w:hAnsi="Calibri" w:cs="Calibri"/>
        <w:bCs/>
      </w:rPr>
      <w:t>.ZP</w:t>
    </w:r>
    <w:bookmarkEnd w:id="10"/>
    <w:bookmarkEnd w:id="11"/>
    <w:bookmarkEnd w:id="12"/>
    <w:bookmarkEnd w:id="13"/>
    <w:bookmarkEnd w:id="14"/>
    <w:bookmarkEnd w:id="15"/>
    <w:r w:rsidR="00641A9E">
      <w:rPr>
        <w:rFonts w:ascii="Calibri" w:hAnsi="Calibri" w:cs="Calibri"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8C22969"/>
    <w:multiLevelType w:val="hybridMultilevel"/>
    <w:tmpl w:val="8E224348"/>
    <w:lvl w:ilvl="0" w:tplc="50D8C9F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9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1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3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6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7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59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0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2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5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6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9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1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2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8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9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0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1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2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3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5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045758">
    <w:abstractNumId w:val="72"/>
  </w:num>
  <w:num w:numId="2" w16cid:durableId="554508640">
    <w:abstractNumId w:val="40"/>
  </w:num>
  <w:num w:numId="3" w16cid:durableId="1753316418">
    <w:abstractNumId w:val="65"/>
  </w:num>
  <w:num w:numId="4" w16cid:durableId="463158112">
    <w:abstractNumId w:val="50"/>
  </w:num>
  <w:num w:numId="5" w16cid:durableId="201787661">
    <w:abstractNumId w:val="47"/>
  </w:num>
  <w:num w:numId="6" w16cid:durableId="1511065013">
    <w:abstractNumId w:val="80"/>
  </w:num>
  <w:num w:numId="7" w16cid:durableId="1518500169">
    <w:abstractNumId w:val="19"/>
  </w:num>
  <w:num w:numId="8" w16cid:durableId="728963897">
    <w:abstractNumId w:val="53"/>
  </w:num>
  <w:num w:numId="9" w16cid:durableId="1654405090">
    <w:abstractNumId w:val="0"/>
  </w:num>
  <w:num w:numId="10" w16cid:durableId="27488324">
    <w:abstractNumId w:val="1"/>
  </w:num>
  <w:num w:numId="11" w16cid:durableId="1108044579">
    <w:abstractNumId w:val="2"/>
  </w:num>
  <w:num w:numId="12" w16cid:durableId="182016905">
    <w:abstractNumId w:val="3"/>
  </w:num>
  <w:num w:numId="13" w16cid:durableId="407384514">
    <w:abstractNumId w:val="4"/>
  </w:num>
  <w:num w:numId="14" w16cid:durableId="1918326167">
    <w:abstractNumId w:val="7"/>
  </w:num>
  <w:num w:numId="15" w16cid:durableId="362294086">
    <w:abstractNumId w:val="9"/>
  </w:num>
  <w:num w:numId="16" w16cid:durableId="1316185438">
    <w:abstractNumId w:val="10"/>
  </w:num>
  <w:num w:numId="17" w16cid:durableId="794829588">
    <w:abstractNumId w:val="11"/>
  </w:num>
  <w:num w:numId="18" w16cid:durableId="944728006">
    <w:abstractNumId w:val="12"/>
  </w:num>
  <w:num w:numId="19" w16cid:durableId="723020211">
    <w:abstractNumId w:val="16"/>
  </w:num>
  <w:num w:numId="20" w16cid:durableId="737899955">
    <w:abstractNumId w:val="17"/>
  </w:num>
  <w:num w:numId="21" w16cid:durableId="2019767621">
    <w:abstractNumId w:val="18"/>
  </w:num>
  <w:num w:numId="22" w16cid:durableId="1434398733">
    <w:abstractNumId w:val="20"/>
  </w:num>
  <w:num w:numId="23" w16cid:durableId="1079181907">
    <w:abstractNumId w:val="21"/>
  </w:num>
  <w:num w:numId="24" w16cid:durableId="1793667073">
    <w:abstractNumId w:val="22"/>
  </w:num>
  <w:num w:numId="25" w16cid:durableId="977103260">
    <w:abstractNumId w:val="23"/>
  </w:num>
  <w:num w:numId="26" w16cid:durableId="1573081450">
    <w:abstractNumId w:val="24"/>
  </w:num>
  <w:num w:numId="27" w16cid:durableId="1774782118">
    <w:abstractNumId w:val="25"/>
  </w:num>
  <w:num w:numId="28" w16cid:durableId="951741763">
    <w:abstractNumId w:val="52"/>
  </w:num>
  <w:num w:numId="29" w16cid:durableId="1818764394">
    <w:abstractNumId w:val="76"/>
  </w:num>
  <w:num w:numId="30" w16cid:durableId="434330342">
    <w:abstractNumId w:val="59"/>
  </w:num>
  <w:num w:numId="31" w16cid:durableId="130707565">
    <w:abstractNumId w:val="62"/>
  </w:num>
  <w:num w:numId="32" w16cid:durableId="1476223056">
    <w:abstractNumId w:val="35"/>
  </w:num>
  <w:num w:numId="33" w16cid:durableId="554050180">
    <w:abstractNumId w:val="48"/>
  </w:num>
  <w:num w:numId="34" w16cid:durableId="1505777357">
    <w:abstractNumId w:val="73"/>
  </w:num>
  <w:num w:numId="35" w16cid:durableId="766773537">
    <w:abstractNumId w:val="46"/>
  </w:num>
  <w:num w:numId="36" w16cid:durableId="1331984533">
    <w:abstractNumId w:val="84"/>
  </w:num>
  <w:num w:numId="37" w16cid:durableId="607541001">
    <w:abstractNumId w:val="57"/>
  </w:num>
  <w:num w:numId="38" w16cid:durableId="1414552384">
    <w:abstractNumId w:val="41"/>
  </w:num>
  <w:num w:numId="39" w16cid:durableId="539437421">
    <w:abstractNumId w:val="79"/>
  </w:num>
  <w:num w:numId="40" w16cid:durableId="1702049128">
    <w:abstractNumId w:val="70"/>
  </w:num>
  <w:num w:numId="41" w16cid:durableId="1018240145">
    <w:abstractNumId w:val="37"/>
  </w:num>
  <w:num w:numId="42" w16cid:durableId="2005669528">
    <w:abstractNumId w:val="86"/>
  </w:num>
  <w:num w:numId="43" w16cid:durableId="267352294">
    <w:abstractNumId w:val="81"/>
  </w:num>
  <w:num w:numId="44" w16cid:durableId="124348534">
    <w:abstractNumId w:val="45"/>
  </w:num>
  <w:num w:numId="45" w16cid:durableId="671878072">
    <w:abstractNumId w:val="38"/>
  </w:num>
  <w:num w:numId="46" w16cid:durableId="1391153088">
    <w:abstractNumId w:val="75"/>
  </w:num>
  <w:num w:numId="47" w16cid:durableId="831020473">
    <w:abstractNumId w:val="68"/>
  </w:num>
  <w:num w:numId="48" w16cid:durableId="528760654">
    <w:abstractNumId w:val="56"/>
  </w:num>
  <w:num w:numId="49" w16cid:durableId="1916161350">
    <w:abstractNumId w:val="83"/>
  </w:num>
  <w:num w:numId="50" w16cid:durableId="417017114">
    <w:abstractNumId w:val="58"/>
  </w:num>
  <w:num w:numId="51" w16cid:durableId="932712847">
    <w:abstractNumId w:val="39"/>
  </w:num>
  <w:num w:numId="52" w16cid:durableId="392386468">
    <w:abstractNumId w:val="51"/>
  </w:num>
  <w:num w:numId="53" w16cid:durableId="209730809">
    <w:abstractNumId w:val="88"/>
  </w:num>
  <w:num w:numId="54" w16cid:durableId="725221973">
    <w:abstractNumId w:val="69"/>
  </w:num>
  <w:num w:numId="55" w16cid:durableId="294988902">
    <w:abstractNumId w:val="64"/>
  </w:num>
  <w:num w:numId="56" w16cid:durableId="919292163">
    <w:abstractNumId w:val="67"/>
  </w:num>
  <w:num w:numId="57" w16cid:durableId="1049691854">
    <w:abstractNumId w:val="78"/>
  </w:num>
  <w:num w:numId="58" w16cid:durableId="549457941">
    <w:abstractNumId w:val="42"/>
  </w:num>
  <w:num w:numId="59" w16cid:durableId="931204957">
    <w:abstractNumId w:val="77"/>
  </w:num>
  <w:num w:numId="60" w16cid:durableId="1893301187">
    <w:abstractNumId w:val="87"/>
  </w:num>
  <w:num w:numId="61" w16cid:durableId="465395418">
    <w:abstractNumId w:val="85"/>
  </w:num>
  <w:num w:numId="62" w16cid:durableId="1664889536">
    <w:abstractNumId w:val="60"/>
  </w:num>
  <w:num w:numId="63" w16cid:durableId="152114049">
    <w:abstractNumId w:val="66"/>
  </w:num>
  <w:num w:numId="64" w16cid:durableId="1412044679">
    <w:abstractNumId w:val="44"/>
  </w:num>
  <w:num w:numId="65" w16cid:durableId="210382028">
    <w:abstractNumId w:val="43"/>
  </w:num>
  <w:num w:numId="66" w16cid:durableId="1053501030">
    <w:abstractNumId w:val="54"/>
  </w:num>
  <w:num w:numId="67" w16cid:durableId="1647471198">
    <w:abstractNumId w:val="55"/>
  </w:num>
  <w:num w:numId="68" w16cid:durableId="825243327">
    <w:abstractNumId w:val="74"/>
  </w:num>
  <w:num w:numId="69" w16cid:durableId="1458256096">
    <w:abstractNumId w:val="63"/>
  </w:num>
  <w:num w:numId="70" w16cid:durableId="1929150228">
    <w:abstractNumId w:val="49"/>
  </w:num>
  <w:num w:numId="71" w16cid:durableId="1834375898">
    <w:abstractNumId w:val="3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0DDF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4B4"/>
    <w:rsid w:val="00055B00"/>
    <w:rsid w:val="00055E2C"/>
    <w:rsid w:val="00055E63"/>
    <w:rsid w:val="00055F03"/>
    <w:rsid w:val="0005603F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1E7E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5566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A7400"/>
    <w:rsid w:val="000B0068"/>
    <w:rsid w:val="000B06F5"/>
    <w:rsid w:val="000B0B9E"/>
    <w:rsid w:val="000B0FAC"/>
    <w:rsid w:val="000B1A4C"/>
    <w:rsid w:val="000B1AA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C0"/>
    <w:rsid w:val="000C0AD7"/>
    <w:rsid w:val="000C1380"/>
    <w:rsid w:val="000C3307"/>
    <w:rsid w:val="000C4672"/>
    <w:rsid w:val="000C46A8"/>
    <w:rsid w:val="000C4FDD"/>
    <w:rsid w:val="000C50DC"/>
    <w:rsid w:val="000C5558"/>
    <w:rsid w:val="000C56E8"/>
    <w:rsid w:val="000C5FD4"/>
    <w:rsid w:val="000C619A"/>
    <w:rsid w:val="000C66B8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E43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74D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619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46B2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30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87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431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0F9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007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07DE7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41F"/>
    <w:rsid w:val="00344EC1"/>
    <w:rsid w:val="00344F5D"/>
    <w:rsid w:val="0034544D"/>
    <w:rsid w:val="003458A9"/>
    <w:rsid w:val="00346663"/>
    <w:rsid w:val="0034693C"/>
    <w:rsid w:val="00346E5B"/>
    <w:rsid w:val="0034701E"/>
    <w:rsid w:val="0034764B"/>
    <w:rsid w:val="003478E1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828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50A"/>
    <w:rsid w:val="003B762A"/>
    <w:rsid w:val="003B784D"/>
    <w:rsid w:val="003B78D4"/>
    <w:rsid w:val="003B7CB4"/>
    <w:rsid w:val="003B7FFB"/>
    <w:rsid w:val="003C0EA5"/>
    <w:rsid w:val="003C0F2D"/>
    <w:rsid w:val="003C2635"/>
    <w:rsid w:val="003C2955"/>
    <w:rsid w:val="003C33CC"/>
    <w:rsid w:val="003C488C"/>
    <w:rsid w:val="003C4D7A"/>
    <w:rsid w:val="003C4D9D"/>
    <w:rsid w:val="003C502A"/>
    <w:rsid w:val="003C56AC"/>
    <w:rsid w:val="003C56BC"/>
    <w:rsid w:val="003C5C58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28B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6E7C"/>
    <w:rsid w:val="00457DC6"/>
    <w:rsid w:val="004606D2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07B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0FD4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6AA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32B"/>
    <w:rsid w:val="005058C8"/>
    <w:rsid w:val="00505904"/>
    <w:rsid w:val="00505A3B"/>
    <w:rsid w:val="00505AC6"/>
    <w:rsid w:val="00505B6A"/>
    <w:rsid w:val="00505D89"/>
    <w:rsid w:val="00506B0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01C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18E"/>
    <w:rsid w:val="0053426A"/>
    <w:rsid w:val="005348D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092"/>
    <w:rsid w:val="00557118"/>
    <w:rsid w:val="00557C87"/>
    <w:rsid w:val="00557CBE"/>
    <w:rsid w:val="0056011B"/>
    <w:rsid w:val="00560423"/>
    <w:rsid w:val="005607BB"/>
    <w:rsid w:val="00560BB5"/>
    <w:rsid w:val="00560BCF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8BE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77"/>
    <w:rsid w:val="00587DA6"/>
    <w:rsid w:val="00591E97"/>
    <w:rsid w:val="005927C7"/>
    <w:rsid w:val="005927F0"/>
    <w:rsid w:val="00592E59"/>
    <w:rsid w:val="00594959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BFD"/>
    <w:rsid w:val="005A4ED9"/>
    <w:rsid w:val="005A5071"/>
    <w:rsid w:val="005A51F1"/>
    <w:rsid w:val="005A5676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4457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1D9E"/>
    <w:rsid w:val="0061218C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49C9"/>
    <w:rsid w:val="00637216"/>
    <w:rsid w:val="0063721D"/>
    <w:rsid w:val="00637CEC"/>
    <w:rsid w:val="00637E51"/>
    <w:rsid w:val="00640B19"/>
    <w:rsid w:val="00641A9E"/>
    <w:rsid w:val="006424C8"/>
    <w:rsid w:val="0064351E"/>
    <w:rsid w:val="00643623"/>
    <w:rsid w:val="00643CA9"/>
    <w:rsid w:val="006440DA"/>
    <w:rsid w:val="006448C6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141"/>
    <w:rsid w:val="006619BE"/>
    <w:rsid w:val="00661A0D"/>
    <w:rsid w:val="00662495"/>
    <w:rsid w:val="00663279"/>
    <w:rsid w:val="00663A22"/>
    <w:rsid w:val="00664A25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3D2D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B8A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27B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2F3A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1741E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20F3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42A"/>
    <w:rsid w:val="00757EB9"/>
    <w:rsid w:val="00760EDF"/>
    <w:rsid w:val="007610CF"/>
    <w:rsid w:val="007617A3"/>
    <w:rsid w:val="00761D8C"/>
    <w:rsid w:val="007625DC"/>
    <w:rsid w:val="0076333F"/>
    <w:rsid w:val="0076373D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E6E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5EAF"/>
    <w:rsid w:val="007D607E"/>
    <w:rsid w:val="007D6683"/>
    <w:rsid w:val="007D6778"/>
    <w:rsid w:val="007D6A96"/>
    <w:rsid w:val="007D6DDA"/>
    <w:rsid w:val="007D73FC"/>
    <w:rsid w:val="007D7D2F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5D7"/>
    <w:rsid w:val="008046C9"/>
    <w:rsid w:val="00804D32"/>
    <w:rsid w:val="008064A5"/>
    <w:rsid w:val="00807AEB"/>
    <w:rsid w:val="00810090"/>
    <w:rsid w:val="008106FD"/>
    <w:rsid w:val="008113F6"/>
    <w:rsid w:val="00813B07"/>
    <w:rsid w:val="00813DA4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9D4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B7FA0"/>
    <w:rsid w:val="008C214F"/>
    <w:rsid w:val="008C2C34"/>
    <w:rsid w:val="008C39BC"/>
    <w:rsid w:val="008C4224"/>
    <w:rsid w:val="008C42FC"/>
    <w:rsid w:val="008C4A2F"/>
    <w:rsid w:val="008C4CEF"/>
    <w:rsid w:val="008C5327"/>
    <w:rsid w:val="008C60F6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1C7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EE8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17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0FE5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67E3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C5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4FBB"/>
    <w:rsid w:val="00A55296"/>
    <w:rsid w:val="00A55748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1A9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6B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45B3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3AB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A8"/>
    <w:rsid w:val="00B746F1"/>
    <w:rsid w:val="00B74988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0E22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836"/>
    <w:rsid w:val="00B86B04"/>
    <w:rsid w:val="00B86E50"/>
    <w:rsid w:val="00B874EE"/>
    <w:rsid w:val="00B87543"/>
    <w:rsid w:val="00B875F4"/>
    <w:rsid w:val="00B8795C"/>
    <w:rsid w:val="00B9081E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460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0D25"/>
    <w:rsid w:val="00BF11A1"/>
    <w:rsid w:val="00BF122D"/>
    <w:rsid w:val="00BF1B38"/>
    <w:rsid w:val="00BF2034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3C95"/>
    <w:rsid w:val="00C04D2A"/>
    <w:rsid w:val="00C0507F"/>
    <w:rsid w:val="00C055BF"/>
    <w:rsid w:val="00C05B2A"/>
    <w:rsid w:val="00C07D60"/>
    <w:rsid w:val="00C10318"/>
    <w:rsid w:val="00C10990"/>
    <w:rsid w:val="00C10AFB"/>
    <w:rsid w:val="00C11485"/>
    <w:rsid w:val="00C11AD4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5AC"/>
    <w:rsid w:val="00C55684"/>
    <w:rsid w:val="00C55FC1"/>
    <w:rsid w:val="00C5659A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200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3675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A0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2D2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07E0F"/>
    <w:rsid w:val="00D10064"/>
    <w:rsid w:val="00D10105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5B4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546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23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2ECD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B46"/>
    <w:rsid w:val="00E22CD3"/>
    <w:rsid w:val="00E23030"/>
    <w:rsid w:val="00E23353"/>
    <w:rsid w:val="00E237F2"/>
    <w:rsid w:val="00E23B92"/>
    <w:rsid w:val="00E23C48"/>
    <w:rsid w:val="00E23C66"/>
    <w:rsid w:val="00E245B0"/>
    <w:rsid w:val="00E254DE"/>
    <w:rsid w:val="00E25C26"/>
    <w:rsid w:val="00E26302"/>
    <w:rsid w:val="00E2774A"/>
    <w:rsid w:val="00E3011A"/>
    <w:rsid w:val="00E30345"/>
    <w:rsid w:val="00E30660"/>
    <w:rsid w:val="00E308B0"/>
    <w:rsid w:val="00E30987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4E6E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4C61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C79"/>
    <w:rsid w:val="00EE5CBC"/>
    <w:rsid w:val="00EE610C"/>
    <w:rsid w:val="00EE67C5"/>
    <w:rsid w:val="00EE6DF1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3AD"/>
    <w:rsid w:val="00F46622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379"/>
    <w:rsid w:val="00F816FF"/>
    <w:rsid w:val="00F81ADB"/>
    <w:rsid w:val="00F81FD4"/>
    <w:rsid w:val="00F8330B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56F1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3E9C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29F"/>
    <w:rsid w:val="00FC43F2"/>
    <w:rsid w:val="00FC4D53"/>
    <w:rsid w:val="00FC5D60"/>
    <w:rsid w:val="00FC609D"/>
    <w:rsid w:val="00FC6979"/>
    <w:rsid w:val="00FC794F"/>
    <w:rsid w:val="00FC7D4E"/>
    <w:rsid w:val="00FD0168"/>
    <w:rsid w:val="00FD0CBB"/>
    <w:rsid w:val="00FD163C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styleId="Nierozpoznanawzmianka">
    <w:name w:val="Unresolved Mention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mslupsk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zimslupsk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2A923-A81F-4E74-B01D-C07A1E794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Mariusz Lisiewicz</dc:creator>
  <cp:lastModifiedBy>Zim Slupsk</cp:lastModifiedBy>
  <cp:revision>54</cp:revision>
  <cp:lastPrinted>2024-07-24T07:50:00Z</cp:lastPrinted>
  <dcterms:created xsi:type="dcterms:W3CDTF">2021-02-22T08:36:00Z</dcterms:created>
  <dcterms:modified xsi:type="dcterms:W3CDTF">2026-04-10T08:28:00Z</dcterms:modified>
</cp:coreProperties>
</file>